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03D6B" w14:textId="098F40AB" w:rsidR="00141FAB" w:rsidRPr="00B111E5" w:rsidRDefault="00141FAB" w:rsidP="00304019">
      <w:pPr>
        <w:rPr>
          <w:b/>
          <w:color w:val="7030A0"/>
          <w:sz w:val="28"/>
          <w:szCs w:val="28"/>
          <w:lang w:val="gd-GB"/>
        </w:rPr>
      </w:pPr>
      <w:r w:rsidRPr="00B111E5">
        <w:rPr>
          <w:b/>
          <w:color w:val="7030A0"/>
          <w:sz w:val="28"/>
          <w:szCs w:val="28"/>
          <w:lang w:val="gd-GB"/>
        </w:rPr>
        <w:t>LR 4.4b – Abairtean ‘</w:t>
      </w:r>
      <w:r w:rsidR="000803C5">
        <w:rPr>
          <w:b/>
          <w:color w:val="7030A0"/>
          <w:sz w:val="28"/>
          <w:szCs w:val="28"/>
          <w:lang w:val="gd-GB"/>
        </w:rPr>
        <w:t>Bu toil leam’</w:t>
      </w:r>
    </w:p>
    <w:p w14:paraId="20903D6C" w14:textId="77777777" w:rsidR="00103C6E" w:rsidRPr="00B111E5" w:rsidRDefault="00103C6E" w:rsidP="00B561C0">
      <w:pPr>
        <w:rPr>
          <w:lang w:val="gd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25"/>
        <w:gridCol w:w="2939"/>
        <w:gridCol w:w="2952"/>
      </w:tblGrid>
      <w:tr w:rsidR="00BA655A" w:rsidRPr="00B111E5" w14:paraId="20903D70" w14:textId="77777777" w:rsidTr="00546E41">
        <w:tc>
          <w:tcPr>
            <w:tcW w:w="3125" w:type="dxa"/>
          </w:tcPr>
          <w:p w14:paraId="20903D6D" w14:textId="4AD562C1" w:rsidR="00BA655A" w:rsidRPr="00B111E5" w:rsidRDefault="000803C5" w:rsidP="000803C5">
            <w:pPr>
              <w:rPr>
                <w:sz w:val="48"/>
                <w:szCs w:val="48"/>
                <w:lang w:val="gd-GB"/>
              </w:rPr>
            </w:pPr>
            <w:r>
              <w:rPr>
                <w:sz w:val="48"/>
                <w:szCs w:val="48"/>
                <w:lang w:val="gd-GB"/>
              </w:rPr>
              <w:t>Bu toil leam</w:t>
            </w:r>
            <w:r w:rsidR="006D0484">
              <w:rPr>
                <w:sz w:val="48"/>
                <w:szCs w:val="48"/>
                <w:lang w:val="gd-GB"/>
              </w:rPr>
              <w:t xml:space="preserve"> beagan ùine </w:t>
            </w:r>
            <w:r w:rsidR="0045255F" w:rsidRPr="00B111E5">
              <w:rPr>
                <w:sz w:val="48"/>
                <w:szCs w:val="48"/>
                <w:lang w:val="gd-GB"/>
              </w:rPr>
              <w:t>nam aonar airson greis</w:t>
            </w:r>
            <w:r w:rsidR="006D0484">
              <w:rPr>
                <w:sz w:val="48"/>
                <w:szCs w:val="48"/>
                <w:lang w:val="gd-GB"/>
              </w:rPr>
              <w:t>.</w:t>
            </w:r>
          </w:p>
        </w:tc>
        <w:tc>
          <w:tcPr>
            <w:tcW w:w="2939" w:type="dxa"/>
          </w:tcPr>
          <w:p w14:paraId="20903D6E" w14:textId="53647395" w:rsidR="00BA655A" w:rsidRPr="00B111E5" w:rsidRDefault="000803C5" w:rsidP="000803C5">
            <w:pPr>
              <w:rPr>
                <w:lang w:val="gd-GB"/>
              </w:rPr>
            </w:pPr>
            <w:r>
              <w:rPr>
                <w:sz w:val="48"/>
                <w:szCs w:val="48"/>
                <w:lang w:val="gd-GB"/>
              </w:rPr>
              <w:t>Bu toil leam gun èisteadh tu rium</w:t>
            </w:r>
            <w:r w:rsidR="006D0484">
              <w:rPr>
                <w:sz w:val="48"/>
                <w:szCs w:val="48"/>
                <w:lang w:val="gd-GB"/>
              </w:rPr>
              <w:t>.</w:t>
            </w:r>
          </w:p>
        </w:tc>
        <w:tc>
          <w:tcPr>
            <w:tcW w:w="2952" w:type="dxa"/>
          </w:tcPr>
          <w:p w14:paraId="20903D6F" w14:textId="4BE0C9F0" w:rsidR="00BA655A" w:rsidRPr="00B111E5" w:rsidRDefault="000803C5" w:rsidP="000803C5">
            <w:pPr>
              <w:rPr>
                <w:lang w:val="gd-GB"/>
              </w:rPr>
            </w:pPr>
            <w:r>
              <w:rPr>
                <w:sz w:val="48"/>
                <w:szCs w:val="48"/>
                <w:lang w:val="gd-GB"/>
              </w:rPr>
              <w:t>Bu toil leam gu</w:t>
            </w:r>
            <w:r w:rsidR="00D64DBC" w:rsidRPr="00B111E5">
              <w:rPr>
                <w:sz w:val="48"/>
                <w:szCs w:val="48"/>
                <w:lang w:val="gd-GB"/>
              </w:rPr>
              <w:t xml:space="preserve"> faic thu na comasan a th’ agam</w:t>
            </w:r>
            <w:r w:rsidR="006D0484">
              <w:rPr>
                <w:sz w:val="48"/>
                <w:szCs w:val="48"/>
                <w:lang w:val="gd-GB"/>
              </w:rPr>
              <w:t>.</w:t>
            </w:r>
          </w:p>
        </w:tc>
      </w:tr>
      <w:tr w:rsidR="0045255F" w:rsidRPr="00B111E5" w14:paraId="20903D74" w14:textId="77777777" w:rsidTr="00546E41">
        <w:tc>
          <w:tcPr>
            <w:tcW w:w="3125" w:type="dxa"/>
          </w:tcPr>
          <w:p w14:paraId="20903D71" w14:textId="4E7304C1" w:rsidR="0045255F" w:rsidRPr="00B111E5" w:rsidRDefault="000803C5" w:rsidP="000803C5">
            <w:pPr>
              <w:rPr>
                <w:sz w:val="48"/>
                <w:szCs w:val="48"/>
                <w:lang w:val="gd-GB"/>
              </w:rPr>
            </w:pPr>
            <w:r>
              <w:rPr>
                <w:sz w:val="48"/>
                <w:szCs w:val="48"/>
                <w:lang w:val="gd-GB"/>
              </w:rPr>
              <w:t>Bu toil leam</w:t>
            </w:r>
            <w:r w:rsidR="0045255F" w:rsidRPr="00B111E5">
              <w:rPr>
                <w:sz w:val="48"/>
                <w:szCs w:val="48"/>
                <w:lang w:val="gd-GB"/>
              </w:rPr>
              <w:t xml:space="preserve"> </w:t>
            </w:r>
            <w:r w:rsidR="006D0484">
              <w:rPr>
                <w:sz w:val="48"/>
                <w:szCs w:val="48"/>
                <w:lang w:val="gd-GB"/>
              </w:rPr>
              <w:t>c</w:t>
            </w:r>
            <w:r>
              <w:rPr>
                <w:sz w:val="48"/>
                <w:szCs w:val="48"/>
                <w:lang w:val="gd-GB"/>
              </w:rPr>
              <w:t>uairt</w:t>
            </w:r>
            <w:r w:rsidR="00D64DBC" w:rsidRPr="00B111E5">
              <w:rPr>
                <w:sz w:val="48"/>
                <w:szCs w:val="48"/>
                <w:lang w:val="gd-GB"/>
              </w:rPr>
              <w:t xml:space="preserve"> </w:t>
            </w:r>
            <w:r w:rsidR="0045255F" w:rsidRPr="00B111E5">
              <w:rPr>
                <w:sz w:val="48"/>
                <w:szCs w:val="48"/>
                <w:lang w:val="gd-GB"/>
              </w:rPr>
              <w:t>a ghabhail</w:t>
            </w:r>
            <w:r w:rsidR="006D0484">
              <w:rPr>
                <w:sz w:val="48"/>
                <w:szCs w:val="48"/>
                <w:lang w:val="gd-GB"/>
              </w:rPr>
              <w:t>.</w:t>
            </w:r>
          </w:p>
        </w:tc>
        <w:tc>
          <w:tcPr>
            <w:tcW w:w="2939" w:type="dxa"/>
          </w:tcPr>
          <w:p w14:paraId="20903D72" w14:textId="405A338D" w:rsidR="0045255F" w:rsidRPr="00B111E5" w:rsidRDefault="000803C5" w:rsidP="000803C5">
            <w:pPr>
              <w:rPr>
                <w:sz w:val="48"/>
                <w:szCs w:val="48"/>
                <w:lang w:val="gd-GB"/>
              </w:rPr>
            </w:pPr>
            <w:r>
              <w:rPr>
                <w:sz w:val="48"/>
                <w:szCs w:val="48"/>
                <w:lang w:val="gd-GB"/>
              </w:rPr>
              <w:t>Bu toil leam</w:t>
            </w:r>
            <w:bookmarkStart w:id="0" w:name="_GoBack"/>
            <w:bookmarkEnd w:id="0"/>
            <w:r w:rsidR="006D0484">
              <w:rPr>
                <w:sz w:val="48"/>
                <w:szCs w:val="48"/>
                <w:lang w:val="gd-GB"/>
              </w:rPr>
              <w:t xml:space="preserve"> </w:t>
            </w:r>
            <w:r w:rsidR="0045255F" w:rsidRPr="00B111E5">
              <w:rPr>
                <w:sz w:val="48"/>
                <w:szCs w:val="48"/>
                <w:lang w:val="gd-GB"/>
              </w:rPr>
              <w:t>cothrom eile</w:t>
            </w:r>
            <w:r w:rsidR="006D0484">
              <w:rPr>
                <w:sz w:val="48"/>
                <w:szCs w:val="48"/>
                <w:lang w:val="gd-GB"/>
              </w:rPr>
              <w:t xml:space="preserve"> fhaighinn</w:t>
            </w:r>
            <w:r>
              <w:rPr>
                <w:sz w:val="48"/>
                <w:szCs w:val="48"/>
                <w:lang w:val="gd-GB"/>
              </w:rPr>
              <w:t xml:space="preserve"> sin fheuchainn</w:t>
            </w:r>
            <w:r w:rsidR="006D0484">
              <w:rPr>
                <w:sz w:val="48"/>
                <w:szCs w:val="48"/>
                <w:lang w:val="gd-GB"/>
              </w:rPr>
              <w:t>.</w:t>
            </w:r>
          </w:p>
        </w:tc>
        <w:tc>
          <w:tcPr>
            <w:tcW w:w="2952" w:type="dxa"/>
          </w:tcPr>
          <w:p w14:paraId="20903D73" w14:textId="33578545" w:rsidR="0045255F" w:rsidRPr="00B111E5" w:rsidRDefault="000803C5" w:rsidP="000803C5">
            <w:pPr>
              <w:rPr>
                <w:sz w:val="48"/>
                <w:szCs w:val="48"/>
                <w:lang w:val="gd-GB"/>
              </w:rPr>
            </w:pPr>
            <w:r>
              <w:rPr>
                <w:sz w:val="48"/>
                <w:szCs w:val="48"/>
                <w:lang w:val="gd-GB"/>
              </w:rPr>
              <w:t>Bu toil leam ‘hug’ fhaighinn.</w:t>
            </w:r>
          </w:p>
        </w:tc>
      </w:tr>
      <w:tr w:rsidR="00746D2E" w:rsidRPr="00B111E5" w14:paraId="20903D78" w14:textId="77777777" w:rsidTr="00546E41">
        <w:tc>
          <w:tcPr>
            <w:tcW w:w="3125" w:type="dxa"/>
          </w:tcPr>
          <w:p w14:paraId="20903D75" w14:textId="6ABAAE7B" w:rsidR="00746D2E" w:rsidRPr="00B111E5" w:rsidRDefault="000803C5" w:rsidP="000803C5">
            <w:pPr>
              <w:rPr>
                <w:sz w:val="48"/>
                <w:szCs w:val="48"/>
                <w:lang w:val="gd-GB"/>
              </w:rPr>
            </w:pPr>
            <w:r>
              <w:rPr>
                <w:sz w:val="48"/>
                <w:szCs w:val="48"/>
                <w:lang w:val="gd-GB"/>
              </w:rPr>
              <w:t>Bu toil leam</w:t>
            </w:r>
            <w:r w:rsidR="00D64DBC" w:rsidRPr="00B111E5">
              <w:rPr>
                <w:sz w:val="48"/>
                <w:szCs w:val="48"/>
                <w:lang w:val="gd-GB"/>
              </w:rPr>
              <w:t xml:space="preserve"> gun ath-mhìn</w:t>
            </w:r>
            <w:r w:rsidR="001F01A7">
              <w:rPr>
                <w:sz w:val="48"/>
                <w:szCs w:val="48"/>
                <w:lang w:val="gd-GB"/>
              </w:rPr>
              <w:t>ich</w:t>
            </w:r>
            <w:r w:rsidR="00D64DBC" w:rsidRPr="00B111E5">
              <w:rPr>
                <w:sz w:val="48"/>
                <w:szCs w:val="48"/>
                <w:lang w:val="gd-GB"/>
              </w:rPr>
              <w:t xml:space="preserve"> t</w:t>
            </w:r>
            <w:r w:rsidR="001F01A7">
              <w:rPr>
                <w:sz w:val="48"/>
                <w:szCs w:val="48"/>
                <w:lang w:val="gd-GB"/>
              </w:rPr>
              <w:t>h</w:t>
            </w:r>
            <w:r w:rsidR="00D64DBC" w:rsidRPr="00B111E5">
              <w:rPr>
                <w:sz w:val="48"/>
                <w:szCs w:val="48"/>
                <w:lang w:val="gd-GB"/>
              </w:rPr>
              <w:t xml:space="preserve">u </w:t>
            </w:r>
            <w:r w:rsidR="006D0484">
              <w:rPr>
                <w:sz w:val="48"/>
                <w:szCs w:val="48"/>
                <w:lang w:val="gd-GB"/>
              </w:rPr>
              <w:t xml:space="preserve">sin </w:t>
            </w:r>
            <w:r w:rsidR="00D64DBC" w:rsidRPr="00B111E5">
              <w:rPr>
                <w:sz w:val="48"/>
                <w:szCs w:val="48"/>
                <w:lang w:val="gd-GB"/>
              </w:rPr>
              <w:t>dhomh a-rithist</w:t>
            </w:r>
            <w:r>
              <w:rPr>
                <w:sz w:val="48"/>
                <w:szCs w:val="48"/>
                <w:lang w:val="gd-GB"/>
              </w:rPr>
              <w:t>.</w:t>
            </w:r>
          </w:p>
        </w:tc>
        <w:tc>
          <w:tcPr>
            <w:tcW w:w="2939" w:type="dxa"/>
          </w:tcPr>
          <w:p w14:paraId="20903D76" w14:textId="77777777" w:rsidR="00746D2E" w:rsidRPr="00B111E5" w:rsidRDefault="00746D2E" w:rsidP="00B561C0">
            <w:pPr>
              <w:rPr>
                <w:lang w:val="gd-GB"/>
              </w:rPr>
            </w:pPr>
          </w:p>
        </w:tc>
        <w:tc>
          <w:tcPr>
            <w:tcW w:w="2952" w:type="dxa"/>
          </w:tcPr>
          <w:p w14:paraId="20903D77" w14:textId="77777777" w:rsidR="00746D2E" w:rsidRPr="00B111E5" w:rsidRDefault="00746D2E" w:rsidP="00B561C0">
            <w:pPr>
              <w:rPr>
                <w:lang w:val="gd-GB"/>
              </w:rPr>
            </w:pPr>
          </w:p>
        </w:tc>
      </w:tr>
    </w:tbl>
    <w:p w14:paraId="20903D79" w14:textId="77777777" w:rsidR="00424F55" w:rsidRPr="00B111E5" w:rsidRDefault="00424F55" w:rsidP="00B561C0">
      <w:pPr>
        <w:rPr>
          <w:lang w:val="gd-GB"/>
        </w:rPr>
      </w:pPr>
    </w:p>
    <w:sectPr w:rsidR="00424F55" w:rsidRPr="00B111E5" w:rsidSect="00B561C0"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03D7C" w14:textId="77777777" w:rsidR="00A508D1" w:rsidRDefault="00A508D1" w:rsidP="00A508D1">
      <w:r>
        <w:separator/>
      </w:r>
    </w:p>
  </w:endnote>
  <w:endnote w:type="continuationSeparator" w:id="0">
    <w:p w14:paraId="20903D7D" w14:textId="77777777" w:rsidR="00A508D1" w:rsidRDefault="00A508D1" w:rsidP="00A50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03D7A" w14:textId="77777777" w:rsidR="00A508D1" w:rsidRDefault="00A508D1" w:rsidP="00A508D1">
      <w:r>
        <w:separator/>
      </w:r>
    </w:p>
  </w:footnote>
  <w:footnote w:type="continuationSeparator" w:id="0">
    <w:p w14:paraId="20903D7B" w14:textId="77777777" w:rsidR="00A508D1" w:rsidRDefault="00A508D1" w:rsidP="00A50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F55"/>
    <w:rsid w:val="00027C27"/>
    <w:rsid w:val="000803C5"/>
    <w:rsid w:val="00091AC7"/>
    <w:rsid w:val="000C0CF4"/>
    <w:rsid w:val="00103C6E"/>
    <w:rsid w:val="00141FAB"/>
    <w:rsid w:val="001F01A7"/>
    <w:rsid w:val="00281579"/>
    <w:rsid w:val="002868CC"/>
    <w:rsid w:val="00306C61"/>
    <w:rsid w:val="0037582B"/>
    <w:rsid w:val="00424F55"/>
    <w:rsid w:val="0045255F"/>
    <w:rsid w:val="00457EAA"/>
    <w:rsid w:val="00546E41"/>
    <w:rsid w:val="0069733B"/>
    <w:rsid w:val="006D0484"/>
    <w:rsid w:val="006E6816"/>
    <w:rsid w:val="00746D2E"/>
    <w:rsid w:val="008339C7"/>
    <w:rsid w:val="00857548"/>
    <w:rsid w:val="009A6654"/>
    <w:rsid w:val="009B7615"/>
    <w:rsid w:val="00A508D1"/>
    <w:rsid w:val="00B111E5"/>
    <w:rsid w:val="00B51BDC"/>
    <w:rsid w:val="00B561C0"/>
    <w:rsid w:val="00B773CE"/>
    <w:rsid w:val="00BA655A"/>
    <w:rsid w:val="00C91823"/>
    <w:rsid w:val="00D008AB"/>
    <w:rsid w:val="00D64DBC"/>
    <w:rsid w:val="00DB3D32"/>
    <w:rsid w:val="00EE00E9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0903D6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table" w:styleId="TableGrid">
    <w:name w:val="Table Grid"/>
    <w:basedOn w:val="TableNormal"/>
    <w:uiPriority w:val="39"/>
    <w:rsid w:val="00424F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01A7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1A7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2020-01-28T22:47:00Z</dcterms:created>
  <dcterms:modified xsi:type="dcterms:W3CDTF">2020-04-06T21:15:00Z</dcterms:modified>
</cp:coreProperties>
</file>